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Helvetica Neue" w:cs="Helvetica Neue" w:eastAsia="Helvetica Neue" w:hAnsi="Helvetica Neue"/>
          <w:color w:val="003c82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</w:rPr>
        <w:drawing>
          <wp:inline distB="0" distT="0" distL="0" distR="0">
            <wp:extent cx="3048000" cy="1216000"/>
            <wp:effectExtent b="0" l="0" r="0" t="0"/>
            <wp:docPr descr="A blue and white logo&#10;&#10;Description automatically generated" id="2077838574" name="image1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0" w:lineRule="auto"/>
        <w:jc w:val="center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Teacher and school leaders training to promote Digital liteRacy and combat the spread of disinfOrmation among vulNerable groups of adolEscents</w:t>
      </w:r>
    </w:p>
    <w:p w:rsidR="00000000" w:rsidDel="00000000" w:rsidP="00000000" w:rsidRDefault="00000000" w:rsidRPr="00000000" w14:paraId="00000004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bCs w:val="1"/>
          <w:color w:val="36609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1"/>
          <w:bCs w:val="1"/>
          <w:color w:val="366091"/>
          <w:sz w:val="28"/>
          <w:szCs w:val="28"/>
        </w:rPr>
      </w:pPr>
      <w:bookmarkStart w:colFirst="0" w:colLast="0" w:name="_heading=h.qzbvwn39rsxn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1219200</wp:posOffset>
            </wp:positionH>
            <wp:positionV relativeFrom="paragraph">
              <wp:posOffset>3253740</wp:posOffset>
            </wp:positionV>
            <wp:extent cx="3208655" cy="711200"/>
            <wp:effectExtent b="0" l="0" r="0" t="0"/>
            <wp:wrapSquare wrapText="bothSides" distB="0" distT="0" distL="114300" distR="114300"/>
            <wp:docPr descr="Blue text on a black background&#10;&#10;Description automatically generated" id="2077838573" name="image2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CRAAP teszt értékelő munkalap – Minta válaszok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1. minta: BBC Climate Change Video</w:t>
        <w:br w:type="textWrapping"/>
      </w:r>
      <w:r w:rsidDel="00000000" w:rsidR="00000000" w:rsidRPr="00000000">
        <w:rPr>
          <w:rtl w:val="0"/>
        </w:rPr>
        <w:t xml:space="preserve">URL:</w:t>
      </w:r>
      <w:hyperlink r:id="rId9">
        <w:r w:rsidDel="00000000" w:rsidR="00000000" w:rsidRPr="00000000">
          <w:rPr>
            <w:rtl w:val="0"/>
          </w:rPr>
          <w:t xml:space="preserve"> </w:t>
        </w:r>
      </w:hyperlink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https://www.bbc.co.uk/programmes/p076w7g5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Aktualitás</w:t>
        <w:br w:type="textWrapping"/>
      </w:r>
      <w:r w:rsidDel="00000000" w:rsidR="00000000" w:rsidRPr="00000000">
        <w:rPr>
          <w:rtl w:val="0"/>
        </w:rPr>
        <w:t xml:space="preserve">A videó 2019-ben jelent meg. Bár nem teljesen új, az éghajlatváltozással kapcsolatos alapvető tudományos tények továbbra is relevánsak és pontosak. Ugyanakkor a legfrissebb szakpolitikai frissítésekhez vagy klímaadatokhoz újabb forrásokra lehet szükség.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Relevancia</w:t>
        <w:br w:type="textWrapping"/>
      </w:r>
      <w:r w:rsidDel="00000000" w:rsidR="00000000" w:rsidRPr="00000000">
        <w:rPr>
          <w:rtl w:val="0"/>
        </w:rPr>
        <w:t xml:space="preserve">Igen. A videó tömör és közérthető áttekintést nyújt az éghajlatváltozásról, így különösen releváns oktatási környezetben, főként a téma bevezetésekor diákok vagy a szélesebb nyilvánosság számára.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Tekintély</w:t>
        <w:br w:type="textWrapping"/>
      </w:r>
      <w:r w:rsidDel="00000000" w:rsidR="00000000" w:rsidRPr="00000000">
        <w:rPr>
          <w:rtl w:val="0"/>
        </w:rPr>
        <w:t xml:space="preserve">A videót a BBC készítette, amely egy világszerte elismert közszolgálati műsorszolgáltató, magas szerkesztési sztenderdekkel. A videóban Sir David Attenborough szerepel, aki rendkívül hiteles tudományos ismeretterjesztő, több évtizedes tapasztalattal.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Pontosság</w:t>
        <w:br w:type="textWrapping"/>
      </w:r>
      <w:r w:rsidDel="00000000" w:rsidR="00000000" w:rsidRPr="00000000">
        <w:rPr>
          <w:rtl w:val="0"/>
        </w:rPr>
        <w:t xml:space="preserve">A videó tudományosan elfogadott tényeket mutat be, és kulcsfontosságú klímaadatokra hivatkozik. A BBC szerkesztési folyamata magában foglalja a tényellenőrzést, és a tartalom összhangban van az éghajlatváltozással kapcsolatos tudományos konszenzussal.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Cél</w:t>
        <w:br w:type="textWrapping"/>
      </w:r>
      <w:r w:rsidDel="00000000" w:rsidR="00000000" w:rsidRPr="00000000">
        <w:rPr>
          <w:rtl w:val="0"/>
        </w:rPr>
        <w:t xml:space="preserve">A cél egyértelműen a tájékoztatás és a figyelemfelkeltés. Nem mutatható ki kereskedelmi cél vagy elfogultság az anyagban.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2. minta: National File – “BUSTED: CDC Inflated COVID Numbers”</w:t>
        <w:br w:type="textWrapping"/>
      </w:r>
      <w:r w:rsidDel="00000000" w:rsidR="00000000" w:rsidRPr="00000000">
        <w:rPr>
          <w:rtl w:val="0"/>
        </w:rPr>
        <w:t xml:space="preserve">URL:</w:t>
      </w:r>
      <w:hyperlink r:id="rId11">
        <w:r w:rsidDel="00000000" w:rsidR="00000000" w:rsidRPr="00000000">
          <w:rPr>
            <w:rtl w:val="0"/>
          </w:rPr>
          <w:t xml:space="preserve"> </w:t>
        </w:r>
      </w:hyperlink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https://nationalfile.com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Aktualitás</w:t>
        <w:br w:type="textWrapping"/>
      </w:r>
      <w:r w:rsidDel="00000000" w:rsidR="00000000" w:rsidRPr="00000000">
        <w:rPr>
          <w:rtl w:val="0"/>
        </w:rPr>
        <w:t xml:space="preserve">A cikk a világjárvány idején jelent meg, amikor a félretájékoztatás széles körben elterjedt volt.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Relevancia</w:t>
        <w:br w:type="textWrapping"/>
      </w:r>
      <w:r w:rsidDel="00000000" w:rsidR="00000000" w:rsidRPr="00000000">
        <w:rPr>
          <w:rtl w:val="0"/>
        </w:rPr>
        <w:t xml:space="preserve">Első pillantásra relevánsnak tűnhet a közegészségügy szempontjából, azonban félreértelmezi a CDC adatait.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Tekintély</w:t>
        <w:br w:type="textWrapping"/>
      </w:r>
      <w:r w:rsidDel="00000000" w:rsidR="00000000" w:rsidRPr="00000000">
        <w:rPr>
          <w:rtl w:val="0"/>
        </w:rPr>
        <w:t xml:space="preserve">A National File egy szélsőjobboldali weboldal, amelynek múltjában számos félrevezető vagy hamis állítás szerepel. Hiányzik belőle a szerkesztőségi átláthatóság.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Pontosság</w:t>
        <w:br w:type="textWrapping"/>
      </w:r>
      <w:r w:rsidDel="00000000" w:rsidR="00000000" w:rsidRPr="00000000">
        <w:rPr>
          <w:rtl w:val="0"/>
        </w:rPr>
        <w:t xml:space="preserve">A CDC által „felfújt” számokra vonatkozó állítást több tényellenőrző szervezet is cáfolta, köztük a FactCheck.org, az AFP és a PolitiFact.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Cél</w:t>
        <w:br w:type="textWrapping"/>
      </w:r>
      <w:r w:rsidDel="00000000" w:rsidR="00000000" w:rsidRPr="00000000">
        <w:rPr>
          <w:rtl w:val="0"/>
        </w:rPr>
        <w:t xml:space="preserve">A cikk politikailag túlfűtött, és célja a közegészségügyi intézményekbe vetett bizalom aláásása.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🛑 </w:t>
      </w:r>
      <w:r w:rsidDel="00000000" w:rsidR="00000000" w:rsidRPr="00000000">
        <w:rPr>
          <w:b w:val="1"/>
          <w:bCs w:val="1"/>
          <w:rtl w:val="0"/>
        </w:rPr>
        <w:t xml:space="preserve">Ítélet:</w:t>
      </w:r>
      <w:r w:rsidDel="00000000" w:rsidR="00000000" w:rsidRPr="00000000">
        <w:rPr>
          <w:rtl w:val="0"/>
        </w:rPr>
        <w:t xml:space="preserve"> Dezinformáció. A cikk eltorzítja a tényeket és hamis narratívát terjeszt.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3. minta: Infowars – “JD Vance Criticizes UK Censorship Policies”</w:t>
        <w:br w:type="textWrapping"/>
      </w:r>
      <w:r w:rsidDel="00000000" w:rsidR="00000000" w:rsidRPr="00000000">
        <w:rPr>
          <w:rtl w:val="0"/>
        </w:rPr>
        <w:t xml:space="preserve">URL:</w:t>
      </w:r>
      <w:hyperlink r:id="rId13">
        <w:r w:rsidDel="00000000" w:rsidR="00000000" w:rsidRPr="00000000">
          <w:rPr>
            <w:rtl w:val="0"/>
          </w:rPr>
          <w:t xml:space="preserve"> </w:t>
        </w:r>
      </w:hyperlink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https://infowars.com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Aktualitás</w:t>
        <w:br w:type="textWrapping"/>
      </w:r>
      <w:r w:rsidDel="00000000" w:rsidR="00000000" w:rsidRPr="00000000">
        <w:rPr>
          <w:rtl w:val="0"/>
        </w:rPr>
        <w:t xml:space="preserve">A cikk friss, és aktuális politikai eseményekre hivatkozik.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Relevancia</w:t>
        <w:br w:type="textWrapping"/>
      </w:r>
      <w:r w:rsidDel="00000000" w:rsidR="00000000" w:rsidRPr="00000000">
        <w:rPr>
          <w:rtl w:val="0"/>
        </w:rPr>
        <w:t xml:space="preserve">Érdekes lehet azok számára, akik figyelemmel kísérik az amerikai–brit kapcsolatokat, azonban a keretezés erősen ideologikus.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Tekintély</w:t>
        <w:br w:type="textWrapping"/>
      </w:r>
      <w:r w:rsidDel="00000000" w:rsidR="00000000" w:rsidRPr="00000000">
        <w:rPr>
          <w:rtl w:val="0"/>
        </w:rPr>
        <w:t xml:space="preserve">Az Infowars egy közismert összeesküvés-elméleteket terjesztő oldal, amelyet Alex Jones működtet. Több platformról is kitiltották hamis állítások terjesztése miatt.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Pontosság</w:t>
        <w:br w:type="textWrapping"/>
      </w:r>
      <w:r w:rsidDel="00000000" w:rsidR="00000000" w:rsidRPr="00000000">
        <w:rPr>
          <w:rtl w:val="0"/>
        </w:rPr>
        <w:t xml:space="preserve">A cikk tartalmazhat igazságmorzsákat (pl. JD Vance megjegyzéseit), azonban ezeket gyakran eltúlozzák vagy kiragadják a kontextusukból.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Cél</w:t>
        <w:br w:type="textWrapping"/>
      </w:r>
      <w:r w:rsidDel="00000000" w:rsidR="00000000" w:rsidRPr="00000000">
        <w:rPr>
          <w:rtl w:val="0"/>
        </w:rPr>
        <w:t xml:space="preserve">A cél a provokálás és a polarizáció, nem az objektív tájékoztatás. A cikk érzelmileg túlfűtött nyelvezetet, szarkazmust és szerkesztői kommentárokat használ, ami tipikus az Infowars stílusára.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🛑 </w:t>
      </w:r>
      <w:r w:rsidDel="00000000" w:rsidR="00000000" w:rsidRPr="00000000">
        <w:rPr>
          <w:b w:val="1"/>
          <w:bCs w:val="1"/>
          <w:rtl w:val="0"/>
        </w:rPr>
        <w:t xml:space="preserve">Ítélet:</w:t>
      </w:r>
      <w:r w:rsidDel="00000000" w:rsidR="00000000" w:rsidRPr="00000000">
        <w:rPr>
          <w:rtl w:val="0"/>
        </w:rPr>
        <w:t xml:space="preserve"> Erősen elfogult és megbízhatatlan. Csak rendkívüli óvatossággal, vagy egyáltalán ne használd.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nationalfile.com/" TargetMode="External"/><Relationship Id="rId10" Type="http://schemas.openxmlformats.org/officeDocument/2006/relationships/hyperlink" Target="https://www.bbc.co.uk/programmes/p076w7g5" TargetMode="External"/><Relationship Id="rId13" Type="http://schemas.openxmlformats.org/officeDocument/2006/relationships/hyperlink" Target="https://infowars.com/" TargetMode="External"/><Relationship Id="rId12" Type="http://schemas.openxmlformats.org/officeDocument/2006/relationships/hyperlink" Target="https://nationalfile.com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bbc.co.uk/programmes/p076w7g5" TargetMode="External"/><Relationship Id="rId14" Type="http://schemas.openxmlformats.org/officeDocument/2006/relationships/hyperlink" Target="https://infowars.com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KV2oehBnUuLbZACQwGmW5gEv5Q==">CgMxLjAyDmgucXpidnduMzlyc3huOAByITFiSld0Sl9vdURWclRsdE45QmxQOEg1MkphRk5KY1lNeg==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